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Молочные железы начали постепенно увеличиваться с начала периода пубертата, формировались больших размеров, однако, это не беспокоило пациентку, поскольку по материнской линии в семье у всех женщин наблюдались молочные железы больших размеров.</w:t>
      </w:r>
    </w:p>
    <w:p>
      <w:pPr>
        <w:spacing w:after="58"/>
      </w:pPr>
      <w:r>
        <w:rPr>
          <w:b w:val="0"/>
          <w:i w:val="0"/>
        </w:rPr>
        <w:t>Во время беременности отметила резкое увеличение молочных желез. К концу беременности в 2012 г. железы еще больше увеличились и опустились до уровня пупка. Родоразрешение кесаревым сечением. После родов со слов пациентки, молочные железы железы достигли уровня паха, имела место выраженная отечность нижних отделов желез с периодической мацерацией кожного покрова. В связи с выраженными сложностями при сцеживании молока, возник тотальный лактостаз с риском развития некрозов молочных желез. В связи с этим было принято решение о медикаментозном подавлении лактации. Назначен препарат Достинекс, лактация подавлена в течение недели. Далее в течение 2—3 мес. молочные железы несколько уменьшились в объеме, но кожные покровы не сократились.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 ;</w:t>
      </w:r>
    </w:p>
    <w:p>
      <w:pPr>
        <w:spacing w:after="58"/>
      </w:pPr>
      <w:r>
        <w:rPr>
          <w:b w:val="0"/>
          <w:i w:val="0"/>
        </w:rPr>
        <w:t>* 2002 и 2005 гг. — прерывание беременности;</w:t>
      </w:r>
    </w:p>
    <w:p>
      <w:pPr>
        <w:spacing w:after="58"/>
      </w:pPr>
      <w:r>
        <w:rPr>
          <w:b w:val="0"/>
          <w:i w:val="0"/>
        </w:rPr>
        <w:t>* 2002 г. — удаление липомы правого плеча;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отмечает большие размеры молочных желез у бабушки по материнской линии;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64 кг, ИМТ —20,1 кг/м2, дыхательная, сердечно-сосудистая системы, органы пищеварения без особенностей. Гемодинамика стабильна. Психо-эмоционально - стабильна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клиническими 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генов BRCA-2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гормонального статуса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генов BRCA-1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онкомаркеры СЕА, СА 19-9, СА 125, СА 15-3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определение гормонального статуса пациента; 3 — осмотр; 5 — пальпация</w:t>
      </w:r>
    </w:p>
    <w:p>
      <w:pPr>
        <w:ind w:left="504"/>
      </w:pPr>
      <w:r>
        <w:rPr>
          <w:b w:val="0"/>
          <w:i/>
        </w:rPr>
        <w:t>_Гусейнов А.З., Истомин Д.А., Гусейнов Т.А. Основы маммологии: монография. Санкт-Петербург–Тула: Издательство ТулГУ, 2014, 258 с. (с.80)_</w:t>
        <w:br/>
        <w:br/>
        <w:t>Эстроген-гестагенные нарушения играют определяющую роль в регуляции морфологических и гистологических изменений в тканях МЖ. Наиболее важную роль в физиологии МЖ играет эстрадиол. Он отвечает за большинство морфологических изменений, обусловливающих разницу тканей МЖ мужчины и женщины, и воздействует на клетки МЖ независимо от пола и возраста. Его концентрация в соединительной ткани МЖ в 2–20 раз выше, чем в плазме крови. Эстрадиол стимулирует дифференцировку и развитие эпителия протоков МЖ, усиливает синтез ДНК и митотическую активность эпителия. При высоких концентрациях эстрадиол индуцирует формирование ацинуса. В концентрациях, соответствующих фолликулярной фазе менструального цикла, эстрадиол способствует развитию МЖ. Он стимулирует васкуляризацию и степень гидратации соединительной ткани, поэтому нарушение гормонального баланса вызывает отек и гипертрофию интралобулярной соединительной ткани, содержащей большое количество фибробластов и коллагеновых волокон.</w:t>
        <w:br/>
        <w:br/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  <w:br/>
        <w:br/>
        <w:t>_Институт онкогинекологии и маммологии_</w:t>
        <w:br/>
        <w:br/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11_</w:t>
        <w:br/>
        <w:br/>
        <w:t>Лабораторные методы исследования</w:t>
        <w:br/>
        <w:br/>
        <w:t>Гормональные исследования (пролактин, эстрадиол, ФСГ, ЛГ, прогестерон, ТТГ, ТЗ, Т4). Определение гормонального статуса является обязательным компонентом в комплексном обследовании женщин с заболеваниями молочных желез с целью правильного выбора лечебной тактики.</w:t>
      </w:r>
    </w:p>
    <w:p>
      <w:pPr>
        <w:ind w:left="504"/>
      </w:pPr>
      <w:r>
        <w:rPr>
          <w:b w:val="0"/>
          <w:i/>
        </w:rPr>
        <w:t>После сбора жалоб и анамнеза необходимо провести осмотр и объективную оценку состояния и положения молочных желез, симметрию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* 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Пальпация позволяет оценить состояние кожных покровов, тургор, эластичность, консистенцию молочных желез, состояние лифматических коллекторов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  <w:br/>
        <w:br/>
        <w:t>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 подготовки к вмешательству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радиотермометрия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дуктография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ультразвуковое исследование молочных желез; 6 — МРТ головного мозга</w:t>
      </w:r>
    </w:p>
    <w:p>
      <w:pPr>
        <w:ind w:left="504"/>
      </w:pPr>
      <w:r>
        <w:rPr>
          <w:b w:val="0"/>
          <w:i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  <w:br/>
        <w:br/>
        <w:t>Этапная хирургическая коррекция гигантомастии. Методические рекомендации</w:t>
        <w:br/>
        <w:br/>
        <w:t>_К.м.н. а.а. Копылов, д.м.н. Б.ш. Гогия, д.б.н. И.а. Чекмарева, д.м.н. О.В. Паклина, к.м.н. Р.Р. Аляутдинов, к.м.н. Н.О. Султанова, к.м.н. Т.В. Токарева, к.м.н. А.Н. Лебедева, к.м.н. И.П. Колганова ФГБУ «Институт хирургии им. а.В. Вишневского» (дир. — акад. РаН а.ш. Ревишвили) Минздрава РФ, Москва, Россия (с. 77)_</w:t>
        <w:br/>
        <w:br/>
        <w:t>В процессе выполнения УЗИ МЖ оцениваются:</w:t>
        <w:br/>
        <w:br/>
        <w:t>1. МЖ в целом:</w:t>
        <w:br/>
        <w:br/>
        <w:t>• расположение, симметричность;</w:t>
        <w:br/>
        <w:br/>
        <w:t>• эхогенность;</w:t>
        <w:br/>
        <w:br/>
        <w:t>• эхоструктура, соотношение жировой, железистой тканей; Для детализации истинной и ложной гипертрофии молочных желез.</w:t>
        <w:br/>
        <w:br/>
        <w:t>• состояние млечных протоков;</w:t>
        <w:br/>
        <w:br/>
        <w:t>• область соска и ареолы;</w:t>
        <w:br/>
        <w:br/>
        <w:t>• кровеносные сосуды паренхимы (интенсивность, симметричность).</w:t>
        <w:br/>
        <w:br/>
        <w:t>2. Изменения в МЖ:</w:t>
        <w:br/>
        <w:br/>
        <w:t>• характер изменений (диффузные, очаговые);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  <w:br/>
        <w:br/>
        <w:t>Операции в области молочных желез. Увеличение молочных желез, редукция, подтяжка. Первичная консультация – стр.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_Федеральные 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эндокринологов. ФГБУ Эндокринологический научный центр Минздрава России, 2015 год._</w:t>
        <w:br/>
        <w:br/>
      </w:r>
      <w:hyperlink r:id="rId23">
        <w:r>
          <w:rPr>
            <w:color w:val="173C49"/>
            <w:u w:val="single"/>
          </w:rPr>
          <w:t>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эндокринологов, 2014</w:t>
        </w:r>
      </w:hyperlink>
      <w:r>
        <w:rPr>
          <w:b w:val="0"/>
          <w:i/>
        </w:rPr>
        <w:br/>
        <w:br/>
        <w:t>Визуализирующие методы в диагностике пролактином. Стр. 8</w:t>
        <w:br/>
        <w:br/>
        <w:t>МРТ головного мозга является наиболее информативным методом в диагностике опухолей гипоталамо-гипофизарной области (уровень доказательности 1, класс рекомендаций 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Ультразвуковое исследование молочных желез следует провести в сроки +________+ день 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20-28 (30)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5-12</w:t>
      </w:r>
    </w:p>
    <w:p>
      <w:pPr>
        <w:ind w:left="504"/>
      </w:pPr>
      <w:r>
        <w:rPr>
          <w:b w:val="0"/>
          <w:i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  <w:br/>
        <w:br/>
        <w:t>_Институт онкогинекологии и маммологии_</w:t>
        <w:br/>
        <w:br/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10_</w:t>
        <w:br/>
        <w:br/>
        <w:t>Лучевые методы диагностики.</w:t>
        <w:br/>
        <w:br/>
        <w:t>Ультразвуковое исследование молочных желез.</w:t>
        <w:br/>
        <w:br/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Тубулярная деформация молочных желез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Тубулярная деформация молочных желез 2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Постлактационная инволюция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Гипертрофия молочных желез</w:t>
      </w:r>
    </w:p>
    <w:p>
      <w:pPr>
        <w:ind w:left="504"/>
      </w:pPr>
      <w:r>
        <w:rPr>
          <w:b w:val="0"/>
          <w:i/>
        </w:rPr>
        <w:t>Данный диагноз установлен на основании:</w:t>
        <w:br/>
        <w:br/>
        <w:t>Жалоб пациента – 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  <w:br/>
        <w:br/>
        <w:t>Анамнеза заболевания –</w:t>
        <w:br/>
        <w:br/>
        <w:t>* Молочные железы начали постепенно увеличиваться в пубертате, бурно стали увеличиваться во время беременности. К концу беременности в железы еще больше увеличились и опустились. В связи с бурным увеличением молочных желез после родоразрешения и сложностями со сцеживанием и грудным вскармливанием, выполнено медикаментозное подавление лактации. Далее в течение 2—3 мес. молочные железы несколько уменьшились в объеме, но кожные покровы не сократились.</w:t>
        <w:br/>
        <w:br/>
        <w:t>Клинического, лабораторного и инструментального обследования</w:t>
        <w:br/>
        <w:br/>
        <w:t>* параметры гипертрофиированных и птозированных молочных желез;</w:t>
        <w:br/>
        <w:br/>
        <w:t>* Строение молочной железы: смешанное с преобладанием жировой ткани. Протоки: соответствуют фазе менструального цикла, диффузные изменений нет, очаговые образований нет, млечные протоки (узи молочных желез): аксиллярные лимфоузлы не изменены. Эхокардиографическая картина соответствует фазе менструального цикла: УЗ-признаки жировой трансформации молочных желез</w:t>
        <w:br/>
        <w:br/>
        <w:t>* Гормональный статус пациента: в пределах нормы для обозначенного возраста;</w:t>
        <w:br/>
        <w:br/>
        <w:t>* Признаков аденомы гипофиза, влекущие за собой постоянный рост ткани молочной железы не выявлен;</w:t>
        <w:br/>
        <w:br/>
        <w:t>* Отсутствие данных за другие диагнозы;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анфас и профиль с наклоном вперед, анфас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полупрофиль и профиль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анфас, полупрофиль и профиль в положении сидя и в положении руки на талии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анфас в положении лежа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анфас и профиль с наклоном вперед, анфас с поднятыми руками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В день операции – стр. 21.</w:t>
        <w:br/>
        <w:br/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Оптимальным вариантом хирургической коррекции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редукционная маммопластика с транспортом САК на питающей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липосакция молочных желез с иссечением избытка кожи по периметру ареолы (периареолярно)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периареолярная мастопексия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редукционная маммопластика по Тореку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редукционная маммопластика с транспортом САК на питающей ножке</w:t>
      </w:r>
    </w:p>
    <w:p>
      <w:pPr>
        <w:ind w:left="504"/>
      </w:pPr>
      <w:r>
        <w:rPr>
          <w:b w:val="0"/>
          <w:i/>
        </w:rPr>
        <w:t>Учитывая возраст пациентки, необходимо попытаться сохранить для нее способность к лактации. Редукционная маммопластика по Торек с переносом сосково-ареолярного комплекса в виде свободного кожного трансплантата лишит пациентку этой возможности. Периареолярная мастопексия без редукции стромально-железистого компонента молочных желез при таком объеме не будет эффективна, а приведет к образованию широких рубцов и неудовлетворительной форме молочных желез. Липосакция не показана в данном случае.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клиническую ситуацию, оптимальный для транспорта сосково-ареолярного комплекса является _____ питающая ножка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верхнее-медиальная</w:t>
      </w:r>
    </w:p>
    <w:p>
      <w:pPr>
        <w:ind w:left="504"/>
      </w:pPr>
      <w:r>
        <w:rPr>
          <w:b w:val="0"/>
          <w:i/>
        </w:rPr>
        <w:t>_Боровиков А.М.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5. Варианты ножек сосково-ареолярного комплекса – стр. 27</w:t>
        <w:br/>
        <w:br/>
        <w:t>Рис. 19-21 показывают разнообразие ориентации ножки относительно САК – снизу, сверху, медиально, латерально или в сочетаниях.</w:t>
        <w:br/>
        <w:br/>
        <w:t>Но чем длиннее ножка, тем в большей степени лоскут нуждается в осевом кровоснабжении.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Раскрой при резекции кожного «чехла» и результирующий рубец в данном случае следует планировать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горизонтальный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периареолярный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циркумвертикальный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виде инвертированной буквы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виде инвертированной буквы Т</w:t>
      </w:r>
    </w:p>
    <w:p>
      <w:pPr>
        <w:ind w:left="504"/>
      </w:pPr>
      <w:r>
        <w:rPr>
          <w:b w:val="0"/>
          <w:i/>
        </w:rPr>
        <w:t>После редукционной маммопластики с переносом САК послеоперационный шов называется инвертированным Т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6. Варианты резекции кожного чехла при мастопексии – стр. 30-44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Главным условием для транспорта САК с надежной васкуляризацией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нижнее основание ножки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сохранение субдермально-паренхиматозных коллатералей в зоне САК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толщина слоя подлежащих тканей в зоне САК не менее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отношение длины питающей ножки к ее ширине не более 1:2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толщина слоя подлежащих тканей в зоне САК не менее 2 см</w:t>
      </w:r>
    </w:p>
    <w:p>
      <w:pPr>
        <w:ind w:left="504"/>
      </w:pPr>
      <w:r>
        <w:rPr>
          <w:b w:val="0"/>
          <w:i/>
        </w:rPr>
        <w:t>Толщина слоя подлежащих тканей в зоне САК (сосково-ареолярный комплекс) должна быть не менее 2 см для сохранения достаточного кровообращения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5. Варианты ножек сосково-ареолярного комплекса – стр 24-29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вероятным местным осложнением для данного типа операций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фиброзно-кистозной мастопатии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ишемия сосково-ареолярного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лимфостаз 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рецидив гипертрофии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ишемия сосково-ареолярного комплекса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стр_.</w:t>
        <w:br/>
        <w:br/>
        <w:t>Операции в области молочных желез. Увеличение молочных желез, редукция, подтяжка. Настооженность – стр 25.</w:t>
        <w:br/>
        <w:br/>
        <w:t>* Потемнение кожи по краям разрезов, замедление скорости сосудистого пятна, промокание повязки серозным отделяемым – признаки ишемии.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профилактической противорубцовой терапии при отсутствии склонности к гипертрофическому рубцеванию в анамнезе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Букки-терапию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силиконовых тейпов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местную гормонотерапию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применение силиконовых тейпов</w:t>
      </w:r>
    </w:p>
    <w:p>
      <w:pPr>
        <w:ind w:left="504"/>
      </w:pPr>
      <w:r>
        <w:rPr>
          <w:b w:val="0"/>
          <w:i/>
        </w:rPr>
        <w:t>Средством профилактики гипертрофических рубцов является использование силиконовых тейпов в домашних условиях</w:t>
        <w:br/>
        <w:br/>
        <w:t>_Федеральные клинические рекомендации по ведению больных с келоидными и гипертрофическими рубцами. Российское Общество Дерматовенерологов и Косметологов_</w:t>
        <w:br/>
        <w:br/>
        <w:t>_Москва, 2015. Лечение_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Частота планового ультразвукового исследования в отдаленном послеоперационном периоде у данной пациентки –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_Методические рекомендации по совершенствованию организации медицинской помощи при заболеваниях молочной железы. Приложение к приказу Минздрава РФ №154 от 15.03.2006 «О мерах совершенствования медицинской помощи при заболеваниях молочных желез» (12 стр)_</w:t>
        <w:br/>
        <w:br/>
        <w:t>Система обследования молочных желез женщин (стр 10)</w:t>
        <w:br/>
        <w:br/>
        <w:t>Рекомендовано ежегодное обследование молочных желез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_giperprolact_14/" TargetMode="External"/><Relationship Id="rId24" Type="http://schemas.openxmlformats.org/officeDocument/2006/relationships/image" Target="media/image8.png"/><Relationship Id="rId25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